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C36EF" w14:textId="77777777" w:rsidR="00AB308D" w:rsidRPr="00F47F5C" w:rsidRDefault="00173C2C">
      <w:pPr>
        <w:jc w:val="right"/>
        <w:rPr>
          <w:rFonts w:ascii="Beausite S Classic App" w:hAnsi="Beausite S Classic App"/>
          <w:lang w:val="pl-PL"/>
        </w:rPr>
      </w:pPr>
      <w:r w:rsidRPr="00F47F5C">
        <w:rPr>
          <w:rFonts w:ascii="Beausite S Classic App" w:hAnsi="Beausite S Classic App"/>
          <w:b/>
          <w:lang w:val="pl-PL"/>
        </w:rPr>
        <w:t>Załącznik nr 5 do SWZ</w:t>
      </w:r>
    </w:p>
    <w:p w14:paraId="4AF4741F" w14:textId="77777777" w:rsidR="00AB308D" w:rsidRPr="00F47F5C" w:rsidRDefault="00173C2C" w:rsidP="008D4530">
      <w:pPr>
        <w:jc w:val="right"/>
        <w:rPr>
          <w:rFonts w:ascii="Beausite S Classic App" w:hAnsi="Beausite S Classic App"/>
          <w:lang w:val="pl-PL"/>
        </w:rPr>
      </w:pPr>
      <w:r w:rsidRPr="00F47F5C">
        <w:rPr>
          <w:rFonts w:ascii="Beausite S Classic App" w:hAnsi="Beausite S Classic App"/>
          <w:i/>
          <w:sz w:val="20"/>
          <w:lang w:val="pl-PL"/>
        </w:rPr>
        <w:t>Wykaz osób</w:t>
      </w:r>
    </w:p>
    <w:p w14:paraId="1F17A87F" w14:textId="77777777" w:rsidR="00AB308D" w:rsidRPr="00F47F5C" w:rsidRDefault="00173C2C" w:rsidP="008D4530">
      <w:pPr>
        <w:jc w:val="right"/>
        <w:rPr>
          <w:rFonts w:ascii="Beausite S Classic App" w:hAnsi="Beausite S Classic App"/>
          <w:lang w:val="pl-PL"/>
        </w:rPr>
      </w:pPr>
      <w:r w:rsidRPr="00F47F5C">
        <w:rPr>
          <w:rFonts w:ascii="Beausite S Classic App" w:hAnsi="Beausite S Classic App"/>
          <w:i/>
          <w:sz w:val="16"/>
          <w:lang w:val="pl-PL"/>
        </w:rPr>
        <w:t>(składane na wezwanie Zamawiającego)</w:t>
      </w:r>
    </w:p>
    <w:p w14:paraId="69A7E4CE" w14:textId="77777777" w:rsidR="00AB308D" w:rsidRPr="00F47F5C" w:rsidRDefault="00173C2C">
      <w:pPr>
        <w:rPr>
          <w:rFonts w:ascii="Beausite S Classic App" w:hAnsi="Beausite S Classic App"/>
          <w:lang w:val="pl-PL"/>
        </w:rPr>
      </w:pPr>
      <w:r w:rsidRPr="00F47F5C">
        <w:rPr>
          <w:rFonts w:ascii="Beausite S Classic App" w:hAnsi="Beausite S Classic App"/>
          <w:lang w:val="pl-PL"/>
        </w:rPr>
        <w:t>1. ZAMAWIAJĄCY:</w:t>
      </w:r>
    </w:p>
    <w:p w14:paraId="6901966A" w14:textId="77777777" w:rsidR="00AB308D" w:rsidRPr="00F47F5C" w:rsidRDefault="00173C2C">
      <w:pPr>
        <w:rPr>
          <w:rFonts w:ascii="Beausite S Classic App" w:hAnsi="Beausite S Classic App"/>
          <w:lang w:val="pl-PL"/>
        </w:rPr>
      </w:pPr>
      <w:r w:rsidRPr="00F47F5C">
        <w:rPr>
          <w:rFonts w:ascii="Beausite S Classic App" w:hAnsi="Beausite S Classic App"/>
          <w:lang w:val="pl-PL"/>
        </w:rPr>
        <w:t>Gmina Miasta Sopotu –</w:t>
      </w:r>
      <w:r w:rsidRPr="00F47F5C">
        <w:rPr>
          <w:rFonts w:ascii="Beausite S Classic App" w:hAnsi="Beausite S Classic App"/>
          <w:lang w:val="pl-PL"/>
        </w:rPr>
        <w:br/>
        <w:t>ul. Tadeusza Kościuszki 25/27</w:t>
      </w:r>
      <w:r w:rsidRPr="00F47F5C">
        <w:rPr>
          <w:rFonts w:ascii="Beausite S Classic App" w:hAnsi="Beausite S Classic App"/>
          <w:lang w:val="pl-PL"/>
        </w:rPr>
        <w:br/>
        <w:t>81-704 Sopot</w:t>
      </w:r>
    </w:p>
    <w:p w14:paraId="7CF449B4" w14:textId="77777777" w:rsidR="00AB308D" w:rsidRPr="00F47F5C" w:rsidRDefault="00173C2C">
      <w:pPr>
        <w:rPr>
          <w:rFonts w:ascii="Beausite S Classic App" w:hAnsi="Beausite S Classic App"/>
          <w:lang w:val="pl-PL"/>
        </w:rPr>
      </w:pPr>
      <w:r w:rsidRPr="00F47F5C">
        <w:rPr>
          <w:rFonts w:ascii="Beausite S Classic App" w:hAnsi="Beausite S Classic App"/>
          <w:lang w:val="pl-PL"/>
        </w:rPr>
        <w:t>2. WYKONAWCA:</w:t>
      </w:r>
    </w:p>
    <w:tbl>
      <w:tblPr>
        <w:tblStyle w:val="Tabela-Siatka"/>
        <w:tblW w:w="0" w:type="auto"/>
        <w:tblInd w:w="-5" w:type="dxa"/>
        <w:tblLook w:val="04A0" w:firstRow="1" w:lastRow="0" w:firstColumn="1" w:lastColumn="0" w:noHBand="0" w:noVBand="1"/>
      </w:tblPr>
      <w:tblGrid>
        <w:gridCol w:w="567"/>
        <w:gridCol w:w="3402"/>
        <w:gridCol w:w="4536"/>
        <w:gridCol w:w="1701"/>
      </w:tblGrid>
      <w:tr w:rsidR="00AB308D" w:rsidRPr="00F47F5C" w14:paraId="24FD3980" w14:textId="77777777" w:rsidTr="008D4530">
        <w:tc>
          <w:tcPr>
            <w:tcW w:w="567" w:type="dxa"/>
            <w:shd w:val="clear" w:color="auto" w:fill="D9EAF7"/>
            <w:vAlign w:val="center"/>
          </w:tcPr>
          <w:p w14:paraId="42BC7F7E" w14:textId="77777777" w:rsidR="00AB308D" w:rsidRPr="00F47F5C" w:rsidRDefault="00173C2C">
            <w:pPr>
              <w:jc w:val="center"/>
              <w:rPr>
                <w:rFonts w:ascii="Beausite S Classic App" w:hAnsi="Beausite S Classic App"/>
                <w:lang w:val="pl-PL"/>
              </w:rPr>
            </w:pPr>
            <w:r w:rsidRPr="00F47F5C">
              <w:rPr>
                <w:rFonts w:ascii="Beausite S Classic App" w:hAnsi="Beausite S Classic App"/>
                <w:b/>
                <w:sz w:val="18"/>
                <w:lang w:val="pl-PL"/>
              </w:rPr>
              <w:t>Lp.</w:t>
            </w:r>
          </w:p>
        </w:tc>
        <w:tc>
          <w:tcPr>
            <w:tcW w:w="3402" w:type="dxa"/>
            <w:shd w:val="clear" w:color="auto" w:fill="D9EAF7"/>
            <w:vAlign w:val="center"/>
          </w:tcPr>
          <w:p w14:paraId="5473DD6A" w14:textId="77777777" w:rsidR="00AB308D" w:rsidRPr="00F47F5C" w:rsidRDefault="00173C2C">
            <w:pPr>
              <w:jc w:val="center"/>
              <w:rPr>
                <w:rFonts w:ascii="Beausite S Classic App" w:hAnsi="Beausite S Classic App"/>
                <w:lang w:val="pl-PL"/>
              </w:rPr>
            </w:pPr>
            <w:r w:rsidRPr="00F47F5C">
              <w:rPr>
                <w:rFonts w:ascii="Beausite S Classic App" w:hAnsi="Beausite S Classic App"/>
                <w:b/>
                <w:sz w:val="18"/>
                <w:lang w:val="pl-PL"/>
              </w:rPr>
              <w:t>Nazwa(y) Wykonawcy(ów)</w:t>
            </w:r>
          </w:p>
        </w:tc>
        <w:tc>
          <w:tcPr>
            <w:tcW w:w="4536" w:type="dxa"/>
            <w:shd w:val="clear" w:color="auto" w:fill="D9EAF7"/>
            <w:vAlign w:val="center"/>
          </w:tcPr>
          <w:p w14:paraId="7C0200C6" w14:textId="77777777" w:rsidR="00AB308D" w:rsidRPr="00F47F5C" w:rsidRDefault="00173C2C">
            <w:pPr>
              <w:jc w:val="center"/>
              <w:rPr>
                <w:rFonts w:ascii="Beausite S Classic App" w:hAnsi="Beausite S Classic App"/>
                <w:lang w:val="pl-PL"/>
              </w:rPr>
            </w:pPr>
            <w:r w:rsidRPr="00F47F5C">
              <w:rPr>
                <w:rFonts w:ascii="Beausite S Classic App" w:hAnsi="Beausite S Classic App"/>
                <w:b/>
                <w:sz w:val="18"/>
                <w:lang w:val="pl-PL"/>
              </w:rPr>
              <w:t>Adres(y) Wykonawcy(ów)</w:t>
            </w:r>
          </w:p>
        </w:tc>
        <w:tc>
          <w:tcPr>
            <w:tcW w:w="1701" w:type="dxa"/>
            <w:shd w:val="clear" w:color="auto" w:fill="D9EAF7"/>
            <w:vAlign w:val="center"/>
          </w:tcPr>
          <w:p w14:paraId="73E4A0E4" w14:textId="77777777" w:rsidR="00AB308D" w:rsidRPr="00F47F5C" w:rsidRDefault="00173C2C">
            <w:pPr>
              <w:jc w:val="center"/>
              <w:rPr>
                <w:rFonts w:ascii="Beausite S Classic App" w:hAnsi="Beausite S Classic App"/>
                <w:lang w:val="pl-PL"/>
              </w:rPr>
            </w:pPr>
            <w:r w:rsidRPr="00F47F5C">
              <w:rPr>
                <w:rFonts w:ascii="Beausite S Classic App" w:hAnsi="Beausite S Classic App"/>
                <w:b/>
                <w:sz w:val="18"/>
                <w:lang w:val="pl-PL"/>
              </w:rPr>
              <w:t>NIP</w:t>
            </w:r>
          </w:p>
        </w:tc>
      </w:tr>
      <w:tr w:rsidR="00AB308D" w:rsidRPr="00F47F5C" w14:paraId="7F8BFAAB" w14:textId="77777777" w:rsidTr="008D4530">
        <w:tc>
          <w:tcPr>
            <w:tcW w:w="567" w:type="dxa"/>
            <w:vAlign w:val="center"/>
          </w:tcPr>
          <w:p w14:paraId="2193A1EB" w14:textId="77777777" w:rsidR="00AB308D" w:rsidRPr="00F47F5C" w:rsidRDefault="00AB308D">
            <w:pPr>
              <w:rPr>
                <w:rFonts w:ascii="Beausite S Classic App" w:hAnsi="Beausite S Classic App"/>
                <w:lang w:val="pl-PL"/>
              </w:rPr>
            </w:pPr>
          </w:p>
        </w:tc>
        <w:tc>
          <w:tcPr>
            <w:tcW w:w="3402" w:type="dxa"/>
            <w:vAlign w:val="center"/>
          </w:tcPr>
          <w:p w14:paraId="37B7739D" w14:textId="77777777" w:rsidR="00AB308D" w:rsidRPr="00F47F5C" w:rsidRDefault="00AB308D">
            <w:pPr>
              <w:rPr>
                <w:rFonts w:ascii="Beausite S Classic App" w:hAnsi="Beausite S Classic App"/>
                <w:lang w:val="pl-PL"/>
              </w:rPr>
            </w:pPr>
          </w:p>
        </w:tc>
        <w:tc>
          <w:tcPr>
            <w:tcW w:w="4536" w:type="dxa"/>
            <w:vAlign w:val="center"/>
          </w:tcPr>
          <w:p w14:paraId="13DB0D34" w14:textId="77777777" w:rsidR="00AB308D" w:rsidRPr="00F47F5C" w:rsidRDefault="00AB308D">
            <w:pPr>
              <w:rPr>
                <w:rFonts w:ascii="Beausite S Classic App" w:hAnsi="Beausite S Classic App"/>
                <w:lang w:val="pl-PL"/>
              </w:rPr>
            </w:pPr>
          </w:p>
        </w:tc>
        <w:tc>
          <w:tcPr>
            <w:tcW w:w="1701" w:type="dxa"/>
            <w:vAlign w:val="center"/>
          </w:tcPr>
          <w:p w14:paraId="55963C16" w14:textId="77777777" w:rsidR="00AB308D" w:rsidRPr="00F47F5C" w:rsidRDefault="00AB308D">
            <w:pPr>
              <w:rPr>
                <w:rFonts w:ascii="Beausite S Classic App" w:hAnsi="Beausite S Classic App"/>
                <w:lang w:val="pl-PL"/>
              </w:rPr>
            </w:pPr>
          </w:p>
        </w:tc>
      </w:tr>
      <w:tr w:rsidR="00AB308D" w:rsidRPr="00F47F5C" w14:paraId="0A6C1A3C" w14:textId="77777777" w:rsidTr="008D4530">
        <w:tc>
          <w:tcPr>
            <w:tcW w:w="567" w:type="dxa"/>
            <w:vAlign w:val="center"/>
          </w:tcPr>
          <w:p w14:paraId="381C7ACB" w14:textId="77777777" w:rsidR="00AB308D" w:rsidRPr="00F47F5C" w:rsidRDefault="00AB308D">
            <w:pPr>
              <w:rPr>
                <w:rFonts w:ascii="Beausite S Classic App" w:hAnsi="Beausite S Classic App"/>
                <w:lang w:val="pl-PL"/>
              </w:rPr>
            </w:pPr>
          </w:p>
        </w:tc>
        <w:tc>
          <w:tcPr>
            <w:tcW w:w="3402" w:type="dxa"/>
            <w:vAlign w:val="center"/>
          </w:tcPr>
          <w:p w14:paraId="379F7D36" w14:textId="77777777" w:rsidR="00AB308D" w:rsidRPr="00F47F5C" w:rsidRDefault="00AB308D">
            <w:pPr>
              <w:rPr>
                <w:rFonts w:ascii="Beausite S Classic App" w:hAnsi="Beausite S Classic App"/>
                <w:lang w:val="pl-PL"/>
              </w:rPr>
            </w:pPr>
          </w:p>
        </w:tc>
        <w:tc>
          <w:tcPr>
            <w:tcW w:w="4536" w:type="dxa"/>
            <w:vAlign w:val="center"/>
          </w:tcPr>
          <w:p w14:paraId="7C9354AF" w14:textId="77777777" w:rsidR="00AB308D" w:rsidRPr="00F47F5C" w:rsidRDefault="00AB308D">
            <w:pPr>
              <w:rPr>
                <w:rFonts w:ascii="Beausite S Classic App" w:hAnsi="Beausite S Classic App"/>
                <w:lang w:val="pl-PL"/>
              </w:rPr>
            </w:pPr>
          </w:p>
        </w:tc>
        <w:tc>
          <w:tcPr>
            <w:tcW w:w="1701" w:type="dxa"/>
            <w:vAlign w:val="center"/>
          </w:tcPr>
          <w:p w14:paraId="3B24B622" w14:textId="77777777" w:rsidR="00AB308D" w:rsidRPr="00F47F5C" w:rsidRDefault="00AB308D">
            <w:pPr>
              <w:rPr>
                <w:rFonts w:ascii="Beausite S Classic App" w:hAnsi="Beausite S Classic App"/>
                <w:lang w:val="pl-PL"/>
              </w:rPr>
            </w:pPr>
          </w:p>
        </w:tc>
      </w:tr>
    </w:tbl>
    <w:p w14:paraId="70372824" w14:textId="77777777" w:rsidR="008D4530" w:rsidRPr="00F47F5C" w:rsidRDefault="008D4530">
      <w:pPr>
        <w:jc w:val="center"/>
        <w:rPr>
          <w:rFonts w:ascii="Beausite S Classic App" w:hAnsi="Beausite S Classic App"/>
          <w:b/>
          <w:sz w:val="28"/>
          <w:lang w:val="pl-PL"/>
        </w:rPr>
      </w:pPr>
    </w:p>
    <w:p w14:paraId="0F0BDDB3" w14:textId="77777777" w:rsidR="00AB308D" w:rsidRPr="00F47F5C" w:rsidRDefault="00173C2C">
      <w:pPr>
        <w:jc w:val="center"/>
        <w:rPr>
          <w:rFonts w:ascii="Beausite S Classic App" w:hAnsi="Beausite S Classic App"/>
          <w:b/>
          <w:sz w:val="28"/>
          <w:lang w:val="pl-PL"/>
        </w:rPr>
      </w:pPr>
      <w:r w:rsidRPr="00F47F5C">
        <w:rPr>
          <w:rFonts w:ascii="Beausite S Classic App" w:hAnsi="Beausite S Classic App"/>
          <w:b/>
          <w:sz w:val="28"/>
          <w:lang w:val="pl-PL"/>
        </w:rPr>
        <w:t>WYKAZ OSÓB</w:t>
      </w:r>
    </w:p>
    <w:p w14:paraId="5544CFCD" w14:textId="77777777" w:rsidR="008D4530" w:rsidRPr="00F47F5C" w:rsidRDefault="008D4530">
      <w:pPr>
        <w:jc w:val="center"/>
        <w:rPr>
          <w:rFonts w:ascii="Beausite S Classic App" w:hAnsi="Beausite S Classic App"/>
          <w:lang w:val="pl-PL"/>
        </w:rPr>
      </w:pPr>
    </w:p>
    <w:p w14:paraId="4BE4D904" w14:textId="77777777" w:rsidR="008D4530" w:rsidRPr="00F47F5C" w:rsidRDefault="00173C2C">
      <w:pPr>
        <w:rPr>
          <w:rFonts w:ascii="Beausite S Classic App" w:hAnsi="Beausite S Classic App"/>
          <w:lang w:val="pl-PL"/>
        </w:rPr>
      </w:pPr>
      <w:r w:rsidRPr="00F47F5C">
        <w:rPr>
          <w:rFonts w:ascii="Beausite S Classic App" w:hAnsi="Beausite S Classic App"/>
          <w:lang w:val="pl-PL"/>
        </w:rPr>
        <w:t xml:space="preserve">Na potrzeby postępowania o udzielenie zamówienia publicznego pn.: </w:t>
      </w:r>
    </w:p>
    <w:p w14:paraId="25665DB9" w14:textId="77777777" w:rsidR="008D4530" w:rsidRPr="00F47F5C" w:rsidRDefault="00173C2C">
      <w:pPr>
        <w:rPr>
          <w:rFonts w:ascii="Beausite S Classic App" w:hAnsi="Beausite S Classic App"/>
          <w:lang w:val="pl-PL"/>
        </w:rPr>
      </w:pPr>
      <w:r w:rsidRPr="00F47F5C">
        <w:rPr>
          <w:rFonts w:ascii="Beausite S Classic App" w:hAnsi="Beausite S Classic App"/>
          <w:lang w:val="pl-PL"/>
        </w:rPr>
        <w:t>Pełnienie funkcji Inspektora nadzoru inwestorskiego w ramach realizacji zadania inwestycyjnego pn. „Wykonanie robót budowlanych polegających na budowie budynku mieszkalnego wielorodzinnego wraz z zagospodarowaniem terenu położonego przy ul. Sobieskiego w Sopocie, działka nr 153/12, arkusz 32, obręb 0001 – ETAP I”, nr sprawy: ZP.271.</w:t>
      </w:r>
      <w:r w:rsidR="008D4530" w:rsidRPr="00F47F5C">
        <w:rPr>
          <w:rFonts w:ascii="Beausite S Classic App" w:hAnsi="Beausite S Classic App"/>
          <w:lang w:val="pl-PL"/>
        </w:rPr>
        <w:t>36-38.IN.2026.BC</w:t>
      </w:r>
      <w:r w:rsidRPr="00F47F5C">
        <w:rPr>
          <w:rFonts w:ascii="Beausite S Classic App" w:hAnsi="Beausite S Classic App"/>
          <w:lang w:val="pl-PL"/>
        </w:rPr>
        <w:t xml:space="preserve">, </w:t>
      </w:r>
    </w:p>
    <w:p w14:paraId="632651EE" w14:textId="77777777" w:rsidR="00AB308D" w:rsidRPr="00F47F5C" w:rsidRDefault="00173C2C">
      <w:pPr>
        <w:rPr>
          <w:rFonts w:ascii="Beausite S Classic App" w:hAnsi="Beausite S Classic App"/>
          <w:lang w:val="pl-PL"/>
        </w:rPr>
      </w:pPr>
      <w:r w:rsidRPr="00F47F5C">
        <w:rPr>
          <w:rFonts w:ascii="Beausite S Classic App" w:hAnsi="Beausite S Classic App"/>
          <w:lang w:val="pl-PL"/>
        </w:rPr>
        <w:t>oświadczam/my, że w celu oceny spełniania warunku udziału w postępowaniu określonego w Rozdziale VIII SWZ dysponuję/dysponujemy następującą osobą/osobami skierowanymi do realizacji zamówienia:</w:t>
      </w:r>
    </w:p>
    <w:p w14:paraId="5021FB7D" w14:textId="77777777" w:rsidR="00E4679F" w:rsidRPr="00F47F5C" w:rsidRDefault="001B0F2F">
      <w:pPr>
        <w:rPr>
          <w:rFonts w:ascii="Beausite S Classic App" w:hAnsi="Beausite S Classic App"/>
        </w:rPr>
      </w:pPr>
      <w:r w:rsidRPr="00F47F5C">
        <w:rPr>
          <w:rFonts w:ascii="Beausite S Classic App" w:hAnsi="Beausite S Classic App"/>
        </w:rPr>
        <w:br w:type="page"/>
      </w:r>
    </w:p>
    <w:tbl>
      <w:tblPr>
        <w:tblStyle w:val="Tabela-Siatka"/>
        <w:tblW w:w="0" w:type="auto"/>
        <w:jc w:val="center"/>
        <w:tblLook w:val="04A0" w:firstRow="1" w:lastRow="0" w:firstColumn="1" w:lastColumn="0" w:noHBand="0" w:noVBand="1"/>
      </w:tblPr>
      <w:tblGrid>
        <w:gridCol w:w="455"/>
        <w:gridCol w:w="1796"/>
        <w:gridCol w:w="1673"/>
        <w:gridCol w:w="2502"/>
        <w:gridCol w:w="3329"/>
        <w:gridCol w:w="2687"/>
        <w:gridCol w:w="1688"/>
      </w:tblGrid>
      <w:tr w:rsidR="00AB308D" w:rsidRPr="00F47F5C" w14:paraId="1F1E723A" w14:textId="77777777">
        <w:trPr>
          <w:jc w:val="center"/>
        </w:trPr>
        <w:tc>
          <w:tcPr>
            <w:tcW w:w="453" w:type="dxa"/>
            <w:shd w:val="clear" w:color="auto" w:fill="D9EAF7"/>
            <w:vAlign w:val="center"/>
          </w:tcPr>
          <w:p w14:paraId="42B9D70E" w14:textId="77777777" w:rsidR="00AB308D" w:rsidRPr="00F47F5C" w:rsidRDefault="00173C2C">
            <w:pPr>
              <w:jc w:val="center"/>
              <w:rPr>
                <w:rFonts w:ascii="Beausite S Classic App" w:hAnsi="Beausite S Classic App"/>
                <w:sz w:val="16"/>
                <w:szCs w:val="16"/>
                <w:lang w:val="pl-PL"/>
              </w:rPr>
            </w:pPr>
            <w:r w:rsidRPr="00F47F5C">
              <w:rPr>
                <w:rFonts w:ascii="Beausite S Classic App" w:hAnsi="Beausite S Classic App"/>
                <w:b/>
                <w:sz w:val="16"/>
                <w:szCs w:val="16"/>
                <w:lang w:val="pl-PL"/>
              </w:rPr>
              <w:lastRenderedPageBreak/>
              <w:t>Lp.</w:t>
            </w:r>
          </w:p>
        </w:tc>
        <w:tc>
          <w:tcPr>
            <w:tcW w:w="1814" w:type="dxa"/>
            <w:shd w:val="clear" w:color="auto" w:fill="D9EAF7"/>
            <w:vAlign w:val="center"/>
          </w:tcPr>
          <w:p w14:paraId="6E7C1C75" w14:textId="77777777" w:rsidR="00AB308D" w:rsidRPr="00F47F5C" w:rsidRDefault="00173C2C">
            <w:pPr>
              <w:jc w:val="center"/>
              <w:rPr>
                <w:rFonts w:ascii="Beausite S Classic App" w:hAnsi="Beausite S Classic App"/>
                <w:sz w:val="16"/>
                <w:szCs w:val="16"/>
                <w:lang w:val="pl-PL"/>
              </w:rPr>
            </w:pPr>
            <w:r w:rsidRPr="00F47F5C">
              <w:rPr>
                <w:rFonts w:ascii="Beausite S Classic App" w:hAnsi="Beausite S Classic App"/>
                <w:b/>
                <w:sz w:val="16"/>
                <w:szCs w:val="16"/>
                <w:lang w:val="pl-PL"/>
              </w:rPr>
              <w:t>Część zamówienia</w:t>
            </w:r>
          </w:p>
        </w:tc>
        <w:tc>
          <w:tcPr>
            <w:tcW w:w="1701" w:type="dxa"/>
            <w:shd w:val="clear" w:color="auto" w:fill="D9EAF7"/>
            <w:vAlign w:val="center"/>
          </w:tcPr>
          <w:p w14:paraId="2A5CB5AF" w14:textId="77777777" w:rsidR="00AB308D" w:rsidRPr="00F47F5C" w:rsidRDefault="00173C2C">
            <w:pPr>
              <w:jc w:val="center"/>
              <w:rPr>
                <w:rFonts w:ascii="Beausite S Classic App" w:hAnsi="Beausite S Classic App"/>
                <w:sz w:val="16"/>
                <w:szCs w:val="16"/>
                <w:lang w:val="pl-PL"/>
              </w:rPr>
            </w:pPr>
            <w:r w:rsidRPr="00F47F5C">
              <w:rPr>
                <w:rFonts w:ascii="Beausite S Classic App" w:hAnsi="Beausite S Classic App"/>
                <w:b/>
                <w:sz w:val="16"/>
                <w:szCs w:val="16"/>
                <w:lang w:val="pl-PL"/>
              </w:rPr>
              <w:t>Imię i nazwisko osoby / osób</w:t>
            </w:r>
          </w:p>
        </w:tc>
        <w:tc>
          <w:tcPr>
            <w:tcW w:w="2551" w:type="dxa"/>
            <w:shd w:val="clear" w:color="auto" w:fill="D9EAF7"/>
            <w:vAlign w:val="center"/>
          </w:tcPr>
          <w:p w14:paraId="41B2B3BF" w14:textId="77777777" w:rsidR="00AB308D" w:rsidRPr="00F47F5C" w:rsidRDefault="00173C2C">
            <w:pPr>
              <w:jc w:val="center"/>
              <w:rPr>
                <w:rFonts w:ascii="Beausite S Classic App" w:hAnsi="Beausite S Classic App"/>
                <w:sz w:val="16"/>
                <w:szCs w:val="16"/>
                <w:lang w:val="pl-PL"/>
              </w:rPr>
            </w:pPr>
            <w:r w:rsidRPr="00F47F5C">
              <w:rPr>
                <w:rFonts w:ascii="Beausite S Classic App" w:hAnsi="Beausite S Classic App"/>
                <w:b/>
                <w:sz w:val="16"/>
                <w:szCs w:val="16"/>
                <w:lang w:val="pl-PL"/>
              </w:rPr>
              <w:t>Uprawnienia zawodowe (nr, specjalność, data wydania)</w:t>
            </w:r>
          </w:p>
        </w:tc>
        <w:tc>
          <w:tcPr>
            <w:tcW w:w="3402" w:type="dxa"/>
            <w:shd w:val="clear" w:color="auto" w:fill="D9EAF7"/>
            <w:vAlign w:val="center"/>
          </w:tcPr>
          <w:p w14:paraId="7FA67090" w14:textId="77777777" w:rsidR="00AB308D" w:rsidRPr="00F47F5C" w:rsidRDefault="00173C2C">
            <w:pPr>
              <w:jc w:val="center"/>
              <w:rPr>
                <w:rFonts w:ascii="Beausite S Classic App" w:hAnsi="Beausite S Classic App"/>
                <w:sz w:val="16"/>
                <w:szCs w:val="16"/>
                <w:lang w:val="pl-PL"/>
              </w:rPr>
            </w:pPr>
            <w:r w:rsidRPr="00F47F5C">
              <w:rPr>
                <w:rFonts w:ascii="Beausite S Classic App" w:hAnsi="Beausite S Classic App"/>
                <w:b/>
                <w:sz w:val="16"/>
                <w:szCs w:val="16"/>
                <w:lang w:val="pl-PL"/>
              </w:rPr>
              <w:t>Doświadczenie wymagane na potwierdzenie warunku udziału (funkcja, nazwa zadania, powierzchnia netto budynku, okres)</w:t>
            </w:r>
          </w:p>
        </w:tc>
        <w:tc>
          <w:tcPr>
            <w:tcW w:w="2721" w:type="dxa"/>
            <w:shd w:val="clear" w:color="auto" w:fill="D9EAF7"/>
            <w:vAlign w:val="center"/>
          </w:tcPr>
          <w:p w14:paraId="2F393DC6" w14:textId="77777777" w:rsidR="00AB308D" w:rsidRPr="00F47F5C" w:rsidRDefault="00173C2C">
            <w:pPr>
              <w:jc w:val="center"/>
              <w:rPr>
                <w:rFonts w:ascii="Beausite S Classic App" w:hAnsi="Beausite S Classic App"/>
                <w:sz w:val="16"/>
                <w:szCs w:val="16"/>
                <w:lang w:val="pl-PL"/>
              </w:rPr>
            </w:pPr>
            <w:r w:rsidRPr="00F47F5C">
              <w:rPr>
                <w:rFonts w:ascii="Beausite S Classic App" w:hAnsi="Beausite S Classic App"/>
                <w:b/>
                <w:sz w:val="16"/>
                <w:szCs w:val="16"/>
                <w:lang w:val="pl-PL"/>
              </w:rPr>
              <w:t>Zakres czynności przy realizacji zamówienia</w:t>
            </w:r>
          </w:p>
        </w:tc>
        <w:tc>
          <w:tcPr>
            <w:tcW w:w="1701" w:type="dxa"/>
            <w:shd w:val="clear" w:color="auto" w:fill="D9EAF7"/>
            <w:vAlign w:val="center"/>
          </w:tcPr>
          <w:p w14:paraId="42039957" w14:textId="77777777" w:rsidR="00AB308D" w:rsidRPr="00F47F5C" w:rsidRDefault="00173C2C">
            <w:pPr>
              <w:jc w:val="center"/>
              <w:rPr>
                <w:rFonts w:ascii="Beausite S Classic App" w:hAnsi="Beausite S Classic App"/>
                <w:sz w:val="16"/>
                <w:szCs w:val="16"/>
                <w:lang w:val="pl-PL"/>
              </w:rPr>
            </w:pPr>
            <w:r w:rsidRPr="00F47F5C">
              <w:rPr>
                <w:rFonts w:ascii="Beausite S Classic App" w:hAnsi="Beausite S Classic App"/>
                <w:b/>
                <w:sz w:val="16"/>
                <w:szCs w:val="16"/>
                <w:lang w:val="pl-PL"/>
              </w:rPr>
              <w:t>Podstawa dysponowania osobą / osobami</w:t>
            </w:r>
          </w:p>
        </w:tc>
      </w:tr>
      <w:tr w:rsidR="00AB308D" w:rsidRPr="00F47F5C" w14:paraId="0E24B8B8" w14:textId="77777777">
        <w:trPr>
          <w:jc w:val="center"/>
        </w:trPr>
        <w:tc>
          <w:tcPr>
            <w:tcW w:w="453" w:type="dxa"/>
            <w:vAlign w:val="center"/>
          </w:tcPr>
          <w:p w14:paraId="6E10E9D1" w14:textId="77777777" w:rsidR="00AB308D" w:rsidRPr="00F47F5C" w:rsidRDefault="00173C2C">
            <w:pPr>
              <w:rPr>
                <w:rFonts w:ascii="Beausite S Classic App" w:hAnsi="Beausite S Classic App"/>
                <w:sz w:val="16"/>
                <w:szCs w:val="16"/>
                <w:lang w:val="pl-PL"/>
              </w:rPr>
            </w:pPr>
            <w:r w:rsidRPr="00F47F5C">
              <w:rPr>
                <w:rFonts w:ascii="Beausite S Classic App" w:hAnsi="Beausite S Classic App"/>
                <w:sz w:val="16"/>
                <w:szCs w:val="16"/>
                <w:lang w:val="pl-PL"/>
              </w:rPr>
              <w:t>1.</w:t>
            </w:r>
          </w:p>
        </w:tc>
        <w:tc>
          <w:tcPr>
            <w:tcW w:w="1814" w:type="dxa"/>
            <w:vAlign w:val="center"/>
          </w:tcPr>
          <w:p w14:paraId="19E6F376" w14:textId="77777777" w:rsidR="00AB308D" w:rsidRPr="00F47F5C" w:rsidRDefault="00173C2C">
            <w:pPr>
              <w:rPr>
                <w:rFonts w:ascii="Beausite S Classic App" w:hAnsi="Beausite S Classic App"/>
                <w:sz w:val="16"/>
                <w:szCs w:val="16"/>
                <w:lang w:val="pl-PL"/>
              </w:rPr>
            </w:pPr>
            <w:r w:rsidRPr="00F47F5C">
              <w:rPr>
                <w:rFonts w:ascii="Beausite S Classic App" w:hAnsi="Beausite S Classic App"/>
                <w:sz w:val="16"/>
                <w:szCs w:val="16"/>
                <w:lang w:val="pl-PL"/>
              </w:rPr>
              <w:t>Część I - nadzór w branży budowlanej</w:t>
            </w:r>
          </w:p>
        </w:tc>
        <w:tc>
          <w:tcPr>
            <w:tcW w:w="1701" w:type="dxa"/>
            <w:vAlign w:val="center"/>
          </w:tcPr>
          <w:p w14:paraId="4C16A526" w14:textId="77777777" w:rsidR="00AB308D" w:rsidRPr="00F47F5C" w:rsidRDefault="00AB308D">
            <w:pPr>
              <w:rPr>
                <w:rFonts w:ascii="Beausite S Classic App" w:hAnsi="Beausite S Classic App"/>
                <w:sz w:val="16"/>
                <w:szCs w:val="16"/>
                <w:lang w:val="pl-PL"/>
              </w:rPr>
            </w:pPr>
          </w:p>
        </w:tc>
        <w:tc>
          <w:tcPr>
            <w:tcW w:w="2551" w:type="dxa"/>
            <w:vAlign w:val="center"/>
          </w:tcPr>
          <w:p w14:paraId="1BCA6DE3" w14:textId="77777777" w:rsidR="00AB308D" w:rsidRPr="00F47F5C" w:rsidRDefault="00AB308D">
            <w:pPr>
              <w:rPr>
                <w:rFonts w:ascii="Beausite S Classic App" w:hAnsi="Beausite S Classic App"/>
                <w:sz w:val="16"/>
                <w:szCs w:val="16"/>
                <w:lang w:val="pl-PL"/>
              </w:rPr>
            </w:pPr>
          </w:p>
        </w:tc>
        <w:tc>
          <w:tcPr>
            <w:tcW w:w="3402" w:type="dxa"/>
            <w:vAlign w:val="center"/>
          </w:tcPr>
          <w:p w14:paraId="3FE65117" w14:textId="77777777" w:rsidR="00AB308D" w:rsidRPr="00F47F5C" w:rsidRDefault="00AB308D">
            <w:pPr>
              <w:rPr>
                <w:rFonts w:ascii="Beausite S Classic App" w:hAnsi="Beausite S Classic App"/>
                <w:sz w:val="16"/>
                <w:szCs w:val="16"/>
                <w:lang w:val="pl-PL"/>
              </w:rPr>
            </w:pPr>
          </w:p>
        </w:tc>
        <w:tc>
          <w:tcPr>
            <w:tcW w:w="2721" w:type="dxa"/>
            <w:vAlign w:val="center"/>
          </w:tcPr>
          <w:p w14:paraId="01C1BEF8" w14:textId="77777777" w:rsidR="00AB308D" w:rsidRPr="00F47F5C" w:rsidRDefault="00173C2C">
            <w:pPr>
              <w:rPr>
                <w:rFonts w:ascii="Beausite S Classic App" w:hAnsi="Beausite S Classic App"/>
                <w:sz w:val="16"/>
                <w:szCs w:val="16"/>
                <w:lang w:val="pl-PL"/>
              </w:rPr>
            </w:pPr>
            <w:r w:rsidRPr="00F47F5C">
              <w:rPr>
                <w:rFonts w:ascii="Beausite S Classic App" w:hAnsi="Beausite S Classic App"/>
                <w:sz w:val="16"/>
                <w:szCs w:val="16"/>
                <w:lang w:val="pl-PL"/>
              </w:rPr>
              <w:t>Pełnienie funkcji inspektora nadzoru inwestorskiego w branży budowlanej oraz koordynatora pracy pozostałych inspektorów</w:t>
            </w:r>
          </w:p>
        </w:tc>
        <w:tc>
          <w:tcPr>
            <w:tcW w:w="1701" w:type="dxa"/>
            <w:vAlign w:val="center"/>
          </w:tcPr>
          <w:p w14:paraId="00C7DAE2" w14:textId="77777777" w:rsidR="00AB308D" w:rsidRPr="00F47F5C" w:rsidRDefault="00AB308D">
            <w:pPr>
              <w:rPr>
                <w:rFonts w:ascii="Beausite S Classic App" w:hAnsi="Beausite S Classic App"/>
                <w:sz w:val="16"/>
                <w:szCs w:val="16"/>
                <w:lang w:val="pl-PL"/>
              </w:rPr>
            </w:pPr>
          </w:p>
        </w:tc>
      </w:tr>
      <w:tr w:rsidR="00AB308D" w:rsidRPr="00F47F5C" w14:paraId="69F99C6E" w14:textId="77777777">
        <w:trPr>
          <w:jc w:val="center"/>
        </w:trPr>
        <w:tc>
          <w:tcPr>
            <w:tcW w:w="453" w:type="dxa"/>
            <w:vAlign w:val="center"/>
          </w:tcPr>
          <w:p w14:paraId="31CF2030" w14:textId="77777777" w:rsidR="00AB308D" w:rsidRPr="00F47F5C" w:rsidRDefault="00173C2C">
            <w:pPr>
              <w:rPr>
                <w:rFonts w:ascii="Beausite S Classic App" w:hAnsi="Beausite S Classic App"/>
                <w:sz w:val="16"/>
                <w:szCs w:val="16"/>
                <w:lang w:val="pl-PL"/>
              </w:rPr>
            </w:pPr>
            <w:r w:rsidRPr="00F47F5C">
              <w:rPr>
                <w:rFonts w:ascii="Beausite S Classic App" w:hAnsi="Beausite S Classic App"/>
                <w:sz w:val="16"/>
                <w:szCs w:val="16"/>
                <w:lang w:val="pl-PL"/>
              </w:rPr>
              <w:t>2.</w:t>
            </w:r>
          </w:p>
        </w:tc>
        <w:tc>
          <w:tcPr>
            <w:tcW w:w="1814" w:type="dxa"/>
            <w:vAlign w:val="center"/>
          </w:tcPr>
          <w:p w14:paraId="7212A4BC" w14:textId="77777777" w:rsidR="00AB308D" w:rsidRPr="00F47F5C" w:rsidRDefault="00173C2C">
            <w:pPr>
              <w:rPr>
                <w:rFonts w:ascii="Beausite S Classic App" w:hAnsi="Beausite S Classic App"/>
                <w:sz w:val="16"/>
                <w:szCs w:val="16"/>
                <w:lang w:val="pl-PL"/>
              </w:rPr>
            </w:pPr>
            <w:r w:rsidRPr="00F47F5C">
              <w:rPr>
                <w:rFonts w:ascii="Beausite S Classic App" w:hAnsi="Beausite S Classic App"/>
                <w:sz w:val="16"/>
                <w:szCs w:val="16"/>
                <w:lang w:val="pl-PL"/>
              </w:rPr>
              <w:t>Część II - nadzór w branży sanitarnej</w:t>
            </w:r>
          </w:p>
        </w:tc>
        <w:tc>
          <w:tcPr>
            <w:tcW w:w="1701" w:type="dxa"/>
            <w:vAlign w:val="center"/>
          </w:tcPr>
          <w:p w14:paraId="5046C7C4" w14:textId="77777777" w:rsidR="00AB308D" w:rsidRPr="00F47F5C" w:rsidRDefault="00AB308D">
            <w:pPr>
              <w:rPr>
                <w:rFonts w:ascii="Beausite S Classic App" w:hAnsi="Beausite S Classic App"/>
                <w:sz w:val="16"/>
                <w:szCs w:val="16"/>
                <w:lang w:val="pl-PL"/>
              </w:rPr>
            </w:pPr>
          </w:p>
        </w:tc>
        <w:tc>
          <w:tcPr>
            <w:tcW w:w="2551" w:type="dxa"/>
            <w:vAlign w:val="center"/>
          </w:tcPr>
          <w:p w14:paraId="466A93A1" w14:textId="77777777" w:rsidR="00AB308D" w:rsidRPr="00F47F5C" w:rsidRDefault="00AB308D">
            <w:pPr>
              <w:rPr>
                <w:rFonts w:ascii="Beausite S Classic App" w:hAnsi="Beausite S Classic App"/>
                <w:sz w:val="16"/>
                <w:szCs w:val="16"/>
                <w:lang w:val="pl-PL"/>
              </w:rPr>
            </w:pPr>
          </w:p>
        </w:tc>
        <w:tc>
          <w:tcPr>
            <w:tcW w:w="3402" w:type="dxa"/>
            <w:vAlign w:val="center"/>
          </w:tcPr>
          <w:p w14:paraId="01AE50C6" w14:textId="77777777" w:rsidR="00AB308D" w:rsidRPr="00F47F5C" w:rsidRDefault="00AB308D">
            <w:pPr>
              <w:rPr>
                <w:rFonts w:ascii="Beausite S Classic App" w:hAnsi="Beausite S Classic App"/>
                <w:sz w:val="16"/>
                <w:szCs w:val="16"/>
                <w:lang w:val="pl-PL"/>
              </w:rPr>
            </w:pPr>
          </w:p>
        </w:tc>
        <w:tc>
          <w:tcPr>
            <w:tcW w:w="2721" w:type="dxa"/>
            <w:vAlign w:val="center"/>
          </w:tcPr>
          <w:p w14:paraId="175D61C5" w14:textId="77777777" w:rsidR="00AB308D" w:rsidRPr="00F47F5C" w:rsidRDefault="00173C2C">
            <w:pPr>
              <w:rPr>
                <w:rFonts w:ascii="Beausite S Classic App" w:hAnsi="Beausite S Classic App"/>
                <w:sz w:val="16"/>
                <w:szCs w:val="16"/>
                <w:lang w:val="pl-PL"/>
              </w:rPr>
            </w:pPr>
            <w:r w:rsidRPr="00F47F5C">
              <w:rPr>
                <w:rFonts w:ascii="Beausite S Classic App" w:hAnsi="Beausite S Classic App"/>
                <w:sz w:val="16"/>
                <w:szCs w:val="16"/>
                <w:lang w:val="pl-PL"/>
              </w:rPr>
              <w:t>Pełnienie funkcji inspektora nadzoru inwestorskiego w branży sanitarnej</w:t>
            </w:r>
          </w:p>
        </w:tc>
        <w:tc>
          <w:tcPr>
            <w:tcW w:w="1701" w:type="dxa"/>
            <w:vAlign w:val="center"/>
          </w:tcPr>
          <w:p w14:paraId="747C91FD" w14:textId="77777777" w:rsidR="00AB308D" w:rsidRPr="00F47F5C" w:rsidRDefault="00AB308D">
            <w:pPr>
              <w:rPr>
                <w:rFonts w:ascii="Beausite S Classic App" w:hAnsi="Beausite S Classic App"/>
                <w:sz w:val="16"/>
                <w:szCs w:val="16"/>
                <w:lang w:val="pl-PL"/>
              </w:rPr>
            </w:pPr>
          </w:p>
        </w:tc>
      </w:tr>
      <w:tr w:rsidR="00AB308D" w:rsidRPr="00F47F5C" w14:paraId="6038B586" w14:textId="77777777">
        <w:trPr>
          <w:jc w:val="center"/>
        </w:trPr>
        <w:tc>
          <w:tcPr>
            <w:tcW w:w="453" w:type="dxa"/>
            <w:vAlign w:val="center"/>
          </w:tcPr>
          <w:p w14:paraId="27F31C2D" w14:textId="77777777" w:rsidR="00AB308D" w:rsidRPr="00F47F5C" w:rsidRDefault="00173C2C">
            <w:pPr>
              <w:rPr>
                <w:rFonts w:ascii="Beausite S Classic App" w:hAnsi="Beausite S Classic App"/>
                <w:sz w:val="16"/>
                <w:szCs w:val="16"/>
                <w:lang w:val="pl-PL"/>
              </w:rPr>
            </w:pPr>
            <w:r w:rsidRPr="00F47F5C">
              <w:rPr>
                <w:rFonts w:ascii="Beausite S Classic App" w:hAnsi="Beausite S Classic App"/>
                <w:sz w:val="16"/>
                <w:szCs w:val="16"/>
                <w:lang w:val="pl-PL"/>
              </w:rPr>
              <w:t>3.</w:t>
            </w:r>
          </w:p>
        </w:tc>
        <w:tc>
          <w:tcPr>
            <w:tcW w:w="1814" w:type="dxa"/>
            <w:vAlign w:val="center"/>
          </w:tcPr>
          <w:p w14:paraId="348CB99F" w14:textId="77777777" w:rsidR="00AB308D" w:rsidRPr="00F47F5C" w:rsidRDefault="00173C2C">
            <w:pPr>
              <w:rPr>
                <w:rFonts w:ascii="Beausite S Classic App" w:hAnsi="Beausite S Classic App"/>
                <w:sz w:val="16"/>
                <w:szCs w:val="16"/>
                <w:lang w:val="pl-PL"/>
              </w:rPr>
            </w:pPr>
            <w:r w:rsidRPr="00F47F5C">
              <w:rPr>
                <w:rFonts w:ascii="Beausite S Classic App" w:hAnsi="Beausite S Classic App"/>
                <w:sz w:val="16"/>
                <w:szCs w:val="16"/>
                <w:lang w:val="pl-PL"/>
              </w:rPr>
              <w:t>Część III - branża elektryczna</w:t>
            </w:r>
          </w:p>
          <w:p w14:paraId="15B9E959" w14:textId="77777777" w:rsidR="008D4530" w:rsidRPr="00F47F5C" w:rsidRDefault="008D4530" w:rsidP="008D4530">
            <w:pPr>
              <w:rPr>
                <w:rFonts w:ascii="Beausite S Classic App" w:hAnsi="Beausite S Classic App"/>
                <w:sz w:val="16"/>
                <w:szCs w:val="16"/>
                <w:lang w:val="pl-PL"/>
              </w:rPr>
            </w:pPr>
          </w:p>
          <w:p w14:paraId="1839B3FB" w14:textId="77777777" w:rsidR="008D4530" w:rsidRPr="00F47F5C" w:rsidRDefault="008D4530" w:rsidP="008D4530">
            <w:pPr>
              <w:rPr>
                <w:rFonts w:ascii="Beausite S Classic App" w:hAnsi="Beausite S Classic App"/>
                <w:sz w:val="16"/>
                <w:szCs w:val="16"/>
                <w:lang w:val="pl-PL"/>
              </w:rPr>
            </w:pPr>
          </w:p>
        </w:tc>
        <w:tc>
          <w:tcPr>
            <w:tcW w:w="1701" w:type="dxa"/>
            <w:vAlign w:val="center"/>
          </w:tcPr>
          <w:p w14:paraId="78BA63F2" w14:textId="77777777" w:rsidR="00AB308D" w:rsidRPr="00F47F5C" w:rsidRDefault="00AB308D">
            <w:pPr>
              <w:rPr>
                <w:rFonts w:ascii="Beausite S Classic App" w:hAnsi="Beausite S Classic App"/>
                <w:sz w:val="16"/>
                <w:szCs w:val="16"/>
                <w:lang w:val="pl-PL"/>
              </w:rPr>
            </w:pPr>
          </w:p>
        </w:tc>
        <w:tc>
          <w:tcPr>
            <w:tcW w:w="2551" w:type="dxa"/>
            <w:vAlign w:val="center"/>
          </w:tcPr>
          <w:p w14:paraId="21992ADC" w14:textId="77777777" w:rsidR="00AB308D" w:rsidRPr="00F47F5C" w:rsidRDefault="00AB308D">
            <w:pPr>
              <w:rPr>
                <w:rFonts w:ascii="Beausite S Classic App" w:hAnsi="Beausite S Classic App"/>
                <w:sz w:val="16"/>
                <w:szCs w:val="16"/>
                <w:lang w:val="pl-PL"/>
              </w:rPr>
            </w:pPr>
          </w:p>
        </w:tc>
        <w:tc>
          <w:tcPr>
            <w:tcW w:w="3402" w:type="dxa"/>
            <w:vAlign w:val="center"/>
          </w:tcPr>
          <w:p w14:paraId="0C0DFBCA" w14:textId="77777777" w:rsidR="00AB308D" w:rsidRPr="00F47F5C" w:rsidRDefault="00AB308D">
            <w:pPr>
              <w:rPr>
                <w:rFonts w:ascii="Beausite S Classic App" w:hAnsi="Beausite S Classic App"/>
                <w:sz w:val="16"/>
                <w:szCs w:val="16"/>
                <w:lang w:val="pl-PL"/>
              </w:rPr>
            </w:pPr>
          </w:p>
        </w:tc>
        <w:tc>
          <w:tcPr>
            <w:tcW w:w="2721" w:type="dxa"/>
            <w:vAlign w:val="center"/>
          </w:tcPr>
          <w:p w14:paraId="0F811AE6" w14:textId="77777777" w:rsidR="00AB308D" w:rsidRPr="00F47F5C" w:rsidRDefault="00173C2C">
            <w:pPr>
              <w:rPr>
                <w:rFonts w:ascii="Beausite S Classic App" w:hAnsi="Beausite S Classic App"/>
                <w:sz w:val="16"/>
                <w:szCs w:val="16"/>
                <w:lang w:val="pl-PL"/>
              </w:rPr>
            </w:pPr>
            <w:r w:rsidRPr="00F47F5C">
              <w:rPr>
                <w:rFonts w:ascii="Beausite S Classic App" w:hAnsi="Beausite S Classic App"/>
                <w:sz w:val="16"/>
                <w:szCs w:val="16"/>
                <w:lang w:val="pl-PL"/>
              </w:rPr>
              <w:t>Nadzór inwestorski w branży elektrycznej / elektroenergetycznej</w:t>
            </w:r>
          </w:p>
        </w:tc>
        <w:tc>
          <w:tcPr>
            <w:tcW w:w="1701" w:type="dxa"/>
            <w:vAlign w:val="center"/>
          </w:tcPr>
          <w:p w14:paraId="66F1AAF7" w14:textId="77777777" w:rsidR="00AB308D" w:rsidRPr="00F47F5C" w:rsidRDefault="00AB308D">
            <w:pPr>
              <w:rPr>
                <w:rFonts w:ascii="Beausite S Classic App" w:hAnsi="Beausite S Classic App"/>
                <w:sz w:val="16"/>
                <w:szCs w:val="16"/>
                <w:lang w:val="pl-PL"/>
              </w:rPr>
            </w:pPr>
          </w:p>
        </w:tc>
      </w:tr>
      <w:tr w:rsidR="00E4679F" w:rsidRPr="00F47F5C" w14:paraId="417241B6" w14:textId="77777777">
        <w:trPr>
          <w:jc w:val="center"/>
        </w:trPr>
        <w:tc>
          <w:tcPr>
            <w:tcW w:w="455" w:type="dxa"/>
            <w:vAlign w:val="center"/>
          </w:tcPr>
          <w:p w14:paraId="7A98AFD1" w14:textId="77777777" w:rsidR="00E4679F" w:rsidRPr="00F47F5C" w:rsidRDefault="001B0F2F">
            <w:pPr>
              <w:rPr>
                <w:rFonts w:ascii="Beausite S Classic App" w:hAnsi="Beausite S Classic App"/>
                <w:sz w:val="16"/>
                <w:szCs w:val="16"/>
              </w:rPr>
            </w:pPr>
            <w:r w:rsidRPr="00F47F5C">
              <w:rPr>
                <w:rFonts w:ascii="Beausite S Classic App" w:hAnsi="Beausite S Classic App"/>
                <w:sz w:val="16"/>
                <w:szCs w:val="16"/>
              </w:rPr>
              <w:t>4.</w:t>
            </w:r>
          </w:p>
        </w:tc>
        <w:tc>
          <w:tcPr>
            <w:tcW w:w="1798" w:type="dxa"/>
            <w:vAlign w:val="center"/>
          </w:tcPr>
          <w:p w14:paraId="4E9DD278" w14:textId="77777777" w:rsidR="00E4679F" w:rsidRPr="00F47F5C" w:rsidRDefault="001B0F2F">
            <w:pPr>
              <w:rPr>
                <w:rFonts w:ascii="Beausite S Classic App" w:hAnsi="Beausite S Classic App"/>
                <w:sz w:val="16"/>
                <w:szCs w:val="16"/>
              </w:rPr>
            </w:pPr>
            <w:r w:rsidRPr="00F47F5C">
              <w:rPr>
                <w:rFonts w:ascii="Beausite S Classic App" w:hAnsi="Beausite S Classic App"/>
                <w:sz w:val="16"/>
                <w:szCs w:val="16"/>
              </w:rPr>
              <w:t>Część III - branża teletechniczna (jeżeli dotyczy)</w:t>
            </w:r>
          </w:p>
        </w:tc>
        <w:tc>
          <w:tcPr>
            <w:tcW w:w="1675" w:type="dxa"/>
            <w:vAlign w:val="center"/>
          </w:tcPr>
          <w:p w14:paraId="17A03504" w14:textId="77777777" w:rsidR="00E4679F" w:rsidRPr="00F47F5C" w:rsidRDefault="00E4679F">
            <w:pPr>
              <w:rPr>
                <w:rFonts w:ascii="Beausite S Classic App" w:hAnsi="Beausite S Classic App"/>
                <w:sz w:val="16"/>
                <w:szCs w:val="16"/>
              </w:rPr>
            </w:pPr>
          </w:p>
        </w:tc>
        <w:tc>
          <w:tcPr>
            <w:tcW w:w="2505" w:type="dxa"/>
            <w:vAlign w:val="center"/>
          </w:tcPr>
          <w:p w14:paraId="781E91BF" w14:textId="77777777" w:rsidR="00E4679F" w:rsidRPr="00F47F5C" w:rsidRDefault="00E4679F">
            <w:pPr>
              <w:rPr>
                <w:rFonts w:ascii="Beausite S Classic App" w:hAnsi="Beausite S Classic App"/>
                <w:sz w:val="16"/>
                <w:szCs w:val="16"/>
              </w:rPr>
            </w:pPr>
          </w:p>
        </w:tc>
        <w:tc>
          <w:tcPr>
            <w:tcW w:w="3334" w:type="dxa"/>
            <w:vAlign w:val="center"/>
          </w:tcPr>
          <w:p w14:paraId="47CA4E89" w14:textId="77777777" w:rsidR="00E4679F" w:rsidRPr="00F47F5C" w:rsidRDefault="00E4679F">
            <w:pPr>
              <w:rPr>
                <w:rFonts w:ascii="Beausite S Classic App" w:hAnsi="Beausite S Classic App"/>
                <w:sz w:val="16"/>
                <w:szCs w:val="16"/>
              </w:rPr>
            </w:pPr>
          </w:p>
        </w:tc>
        <w:tc>
          <w:tcPr>
            <w:tcW w:w="2674" w:type="dxa"/>
            <w:vAlign w:val="center"/>
          </w:tcPr>
          <w:p w14:paraId="3733CB3E" w14:textId="77777777" w:rsidR="00E4679F" w:rsidRPr="00F47F5C" w:rsidRDefault="001B0F2F">
            <w:pPr>
              <w:rPr>
                <w:rFonts w:ascii="Beausite S Classic App" w:hAnsi="Beausite S Classic App"/>
                <w:sz w:val="16"/>
                <w:szCs w:val="16"/>
              </w:rPr>
            </w:pPr>
            <w:r w:rsidRPr="00F47F5C">
              <w:rPr>
                <w:rFonts w:ascii="Beausite S Classic App" w:hAnsi="Beausite S Classic App"/>
                <w:sz w:val="16"/>
                <w:szCs w:val="16"/>
              </w:rPr>
              <w:t>Nadzór inwestorski w branży teletechnicznej / telekomunikacyjnej</w:t>
            </w:r>
          </w:p>
        </w:tc>
        <w:tc>
          <w:tcPr>
            <w:tcW w:w="1689" w:type="dxa"/>
            <w:vAlign w:val="center"/>
          </w:tcPr>
          <w:p w14:paraId="5908CB76" w14:textId="77777777" w:rsidR="00E4679F" w:rsidRPr="00F47F5C" w:rsidRDefault="00E4679F">
            <w:pPr>
              <w:rPr>
                <w:rFonts w:ascii="Beausite S Classic App" w:hAnsi="Beausite S Classic App"/>
                <w:sz w:val="16"/>
                <w:szCs w:val="16"/>
              </w:rPr>
            </w:pPr>
          </w:p>
        </w:tc>
      </w:tr>
    </w:tbl>
    <w:p w14:paraId="574FC6C5" w14:textId="77777777" w:rsidR="00AB308D" w:rsidRPr="00F47F5C" w:rsidRDefault="00173C2C">
      <w:pPr>
        <w:rPr>
          <w:rFonts w:ascii="Beausite S Classic App" w:hAnsi="Beausite S Classic App"/>
          <w:lang w:val="pl-PL"/>
        </w:rPr>
      </w:pPr>
      <w:r w:rsidRPr="00F47F5C">
        <w:rPr>
          <w:rFonts w:ascii="Beausite S Classic App" w:hAnsi="Beausite S Classic App"/>
          <w:i/>
          <w:sz w:val="16"/>
          <w:lang w:val="pl-PL"/>
        </w:rPr>
        <w:t>Tabelę należy dostosować odpowiednio do części, na którą składana jest oferta. Wykaz osób służy potwierdzeniu spełnienia warunku udziału w postępowaniu. Dla części III Wykonawca może wskazać jedną osobę posiadającą oba wymagane zakresy uprawnień albo osoby, które łącznie posiadają wymagane uprawnienia. Jeżeli jedna osoba posiada oba zakresy uprawnień, wystarczające jest wypełnienie jednego wiersza dla części III i wskazanie w nim obu zakresów uprawnień. Jeżeli wskazywane są dwie osoby, należy wypełnić odrębne wiersze dla zakresu elektrycznego i teletechnicznego. Doświadczeniem wymaganym na potwierdzenie warunku udziału musi legitymować się co najmniej jedna z osób skierowanych do realizacji części III zamówienia. Doświadczenie punktowane w kryterium oceny ofert należy wykazać w Formularzu ofertowym.</w:t>
      </w:r>
    </w:p>
    <w:p w14:paraId="2A8963BC" w14:textId="77777777" w:rsidR="00AB308D" w:rsidRPr="00F47F5C" w:rsidRDefault="00173C2C">
      <w:pPr>
        <w:rPr>
          <w:rFonts w:ascii="Beausite S Classic App" w:hAnsi="Beausite S Classic App"/>
          <w:lang w:val="pl-PL"/>
        </w:rPr>
      </w:pPr>
      <w:r w:rsidRPr="00F47F5C">
        <w:rPr>
          <w:rFonts w:ascii="Beausite S Classic App" w:hAnsi="Beausite S Classic App"/>
          <w:i/>
          <w:sz w:val="16"/>
          <w:lang w:val="pl-PL"/>
        </w:rPr>
        <w:t>Jeżeli doświadczenie osoby wskazanej na potwierdzenie spełniania warunku udziału w postępowaniu zostało nabyte przy zadaniu obejmującym szerszy zakres robót niż wymagany w SWZ, należy wyodrębnić zakres odpowiadający wymaganiom dla danej części zamówienia. Zamawiający może żądać wyjaśnień lub dokumentów potwierdzających faktyczne pełnienie wymaganej funkcji przez wskazaną osobę.</w:t>
      </w:r>
    </w:p>
    <w:p w14:paraId="73C3F9E9" w14:textId="77777777" w:rsidR="00AB308D" w:rsidRPr="00F47F5C" w:rsidRDefault="00173C2C">
      <w:pPr>
        <w:rPr>
          <w:rFonts w:ascii="Beausite S Classic App" w:hAnsi="Beausite S Classic App"/>
          <w:lang w:val="pl-PL"/>
        </w:rPr>
      </w:pPr>
      <w:r w:rsidRPr="00F47F5C">
        <w:rPr>
          <w:rFonts w:ascii="Beausite S Classic App" w:hAnsi="Beausite S Classic App"/>
          <w:lang w:val="pl-PL"/>
        </w:rPr>
        <w:br/>
        <w:t>………………………………</w:t>
      </w:r>
      <w:r w:rsidRPr="00F47F5C">
        <w:rPr>
          <w:rFonts w:ascii="Beausite S Classic App" w:hAnsi="Beausite S Classic App"/>
          <w:lang w:val="pl-PL"/>
        </w:rPr>
        <w:tab/>
      </w:r>
      <w:r w:rsidRPr="00F47F5C">
        <w:rPr>
          <w:rFonts w:ascii="Beausite S Classic App" w:hAnsi="Beausite S Classic App"/>
          <w:lang w:val="pl-PL"/>
        </w:rPr>
        <w:tab/>
      </w:r>
      <w:r w:rsidR="008D4530" w:rsidRPr="00F47F5C">
        <w:rPr>
          <w:rFonts w:ascii="Beausite S Classic App" w:hAnsi="Beausite S Classic App"/>
          <w:lang w:val="pl-PL"/>
        </w:rPr>
        <w:t xml:space="preserve">                                                                                                 </w:t>
      </w:r>
      <w:r w:rsidRPr="00F47F5C">
        <w:rPr>
          <w:rFonts w:ascii="Beausite S Classic App" w:hAnsi="Beausite S Classic App"/>
          <w:lang w:val="pl-PL"/>
        </w:rPr>
        <w:t>……………………………………</w:t>
      </w:r>
    </w:p>
    <w:p w14:paraId="40575EF3" w14:textId="77777777" w:rsidR="00AB308D" w:rsidRPr="00F47F5C" w:rsidRDefault="00173C2C">
      <w:pPr>
        <w:rPr>
          <w:rFonts w:ascii="Beausite S Classic App" w:hAnsi="Beausite S Classic App"/>
          <w:lang w:val="pl-PL"/>
        </w:rPr>
      </w:pPr>
      <w:r w:rsidRPr="00F47F5C">
        <w:rPr>
          <w:rFonts w:ascii="Beausite S Classic App" w:hAnsi="Beausite S Classic App"/>
          <w:sz w:val="18"/>
          <w:lang w:val="pl-PL"/>
        </w:rPr>
        <w:t>Miejscowość / data</w:t>
      </w:r>
      <w:r w:rsidRPr="00F47F5C">
        <w:rPr>
          <w:rFonts w:ascii="Beausite S Classic App" w:hAnsi="Beausite S Classic App"/>
          <w:sz w:val="18"/>
          <w:lang w:val="pl-PL"/>
        </w:rPr>
        <w:tab/>
      </w:r>
      <w:r w:rsidRPr="00F47F5C">
        <w:rPr>
          <w:rFonts w:ascii="Beausite S Classic App" w:hAnsi="Beausite S Classic App"/>
          <w:sz w:val="18"/>
          <w:lang w:val="pl-PL"/>
        </w:rPr>
        <w:tab/>
      </w:r>
      <w:r w:rsidR="008D4530" w:rsidRPr="00F47F5C">
        <w:rPr>
          <w:rFonts w:ascii="Beausite S Classic App" w:hAnsi="Beausite S Classic App"/>
          <w:sz w:val="18"/>
          <w:lang w:val="pl-PL"/>
        </w:rPr>
        <w:t xml:space="preserve">                                                                                       </w:t>
      </w:r>
      <w:r w:rsidRPr="00F47F5C">
        <w:rPr>
          <w:rFonts w:ascii="Beausite S Classic App" w:hAnsi="Beausite S Classic App"/>
          <w:sz w:val="18"/>
          <w:lang w:val="pl-PL"/>
        </w:rPr>
        <w:t>Podpis(y) osoby(osób) upoważnionej(ych) do reprezentowania Wykonawcy</w:t>
      </w:r>
    </w:p>
    <w:p w14:paraId="72E25B21" w14:textId="77777777" w:rsidR="00AB308D" w:rsidRPr="00F47F5C" w:rsidRDefault="00173C2C">
      <w:pPr>
        <w:rPr>
          <w:rFonts w:ascii="Beausite S Classic App" w:hAnsi="Beausite S Classic App"/>
          <w:lang w:val="pl-PL"/>
        </w:rPr>
      </w:pPr>
      <w:r w:rsidRPr="00F47F5C">
        <w:rPr>
          <w:rFonts w:ascii="Beausite S Classic App" w:hAnsi="Beausite S Classic App"/>
          <w:i/>
          <w:sz w:val="16"/>
          <w:lang w:val="pl-PL"/>
        </w:rPr>
        <w:t>Plik oświadczenia po spakowaniu, ale przed złożeniem, należy podpisać podpisem zaufanym, podpisem osobistym lub kwalifikowanym podpisem elektronicznym.</w:t>
      </w:r>
    </w:p>
    <w:sectPr w:rsidR="00AB308D" w:rsidRPr="00F47F5C" w:rsidSect="00034616">
      <w:headerReference w:type="even" r:id="rId8"/>
      <w:headerReference w:type="default" r:id="rId9"/>
      <w:footerReference w:type="even" r:id="rId10"/>
      <w:footerReference w:type="default" r:id="rId11"/>
      <w:headerReference w:type="first" r:id="rId12"/>
      <w:footerReference w:type="first" r:id="rId13"/>
      <w:pgSz w:w="15840" w:h="12240" w:orient="landscape"/>
      <w:pgMar w:top="850" w:right="850" w:bottom="850" w:left="850"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5B3C5" w14:textId="77777777" w:rsidR="00707483" w:rsidRDefault="00707483">
      <w:pPr>
        <w:spacing w:after="0" w:line="240" w:lineRule="auto"/>
      </w:pPr>
      <w:r>
        <w:separator/>
      </w:r>
    </w:p>
  </w:endnote>
  <w:endnote w:type="continuationSeparator" w:id="0">
    <w:p w14:paraId="7F2381FA" w14:textId="77777777" w:rsidR="00707483" w:rsidRDefault="007074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Beausite S Classic App">
    <w:panose1 w:val="00000000000000000000"/>
    <w:charset w:val="EE"/>
    <w:family w:val="auto"/>
    <w:pitch w:val="variable"/>
    <w:sig w:usb0="000002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E0153" w14:textId="77777777" w:rsidR="0009526D" w:rsidRDefault="0009526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EDE54" w14:textId="77777777" w:rsidR="00AB308D" w:rsidRPr="008D4530" w:rsidRDefault="00173C2C">
    <w:pPr>
      <w:pStyle w:val="Stopka"/>
      <w:rPr>
        <w:rFonts w:ascii="Beausite S Classic App" w:hAnsi="Beausite S Classic App"/>
      </w:rPr>
    </w:pPr>
    <w:proofErr w:type="spellStart"/>
    <w:r w:rsidRPr="008D4530">
      <w:rPr>
        <w:rFonts w:ascii="Beausite S Classic App" w:hAnsi="Beausite S Classic App"/>
        <w:sz w:val="16"/>
      </w:rPr>
      <w:t>ZP.271.</w:t>
    </w:r>
    <w:r w:rsidR="008D4530">
      <w:rPr>
        <w:rFonts w:ascii="Beausite S Classic App" w:hAnsi="Beausite S Classic App"/>
        <w:sz w:val="16"/>
      </w:rPr>
      <w:t>36-</w:t>
    </w:r>
    <w:proofErr w:type="gramStart"/>
    <w:r w:rsidR="008D4530">
      <w:rPr>
        <w:rFonts w:ascii="Beausite S Classic App" w:hAnsi="Beausite S Classic App"/>
        <w:sz w:val="16"/>
      </w:rPr>
      <w:t>38,IN.2026.BC</w:t>
    </w:r>
    <w:proofErr w:type="spellEnd"/>
    <w:proofErr w:type="gram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5D2F2" w14:textId="77777777" w:rsidR="0009526D" w:rsidRDefault="0009526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C5166" w14:textId="77777777" w:rsidR="00707483" w:rsidRDefault="00707483">
      <w:pPr>
        <w:spacing w:after="0" w:line="240" w:lineRule="auto"/>
      </w:pPr>
      <w:r>
        <w:separator/>
      </w:r>
    </w:p>
  </w:footnote>
  <w:footnote w:type="continuationSeparator" w:id="0">
    <w:p w14:paraId="5BD512A5" w14:textId="77777777" w:rsidR="00707483" w:rsidRDefault="007074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23F28" w14:textId="77777777" w:rsidR="0009526D" w:rsidRDefault="0009526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CFA40" w14:textId="77777777" w:rsidR="00AB308D" w:rsidRPr="0009526D" w:rsidRDefault="00173C2C">
    <w:pPr>
      <w:pStyle w:val="Nagwek"/>
      <w:jc w:val="center"/>
      <w:rPr>
        <w:rFonts w:ascii="Beausite S Classic App" w:hAnsi="Beausite S Classic App"/>
        <w:lang w:val="pl-PL"/>
      </w:rPr>
    </w:pPr>
    <w:r w:rsidRPr="0009526D">
      <w:rPr>
        <w:rFonts w:ascii="Beausite S Classic App" w:hAnsi="Beausite S Classic App"/>
        <w:i/>
        <w:sz w:val="16"/>
        <w:lang w:val="pl-PL"/>
      </w:rPr>
      <w:t>Pełnienie funkcji Inspektora nadzoru inwestorskiego w ramach realizacji zadania inwestycyjnego pn. „Wykonanie robót budowlanych polegających na budowie budynku mieszkalnego wielorodzinnego wraz z zagospodarowaniem terenu położonego przy ul. Sobieskiego w Sopocie, działka nr 153/12, arkusz 32, obręb 0001 – ETAP 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715F8" w14:textId="77777777" w:rsidR="0009526D" w:rsidRDefault="0009526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punktowana"/>
      <w:lvlText w:val=""/>
      <w:lvlJc w:val="left"/>
      <w:pPr>
        <w:tabs>
          <w:tab w:val="num" w:pos="360"/>
        </w:tabs>
        <w:ind w:left="360" w:hanging="360"/>
      </w:pPr>
      <w:rPr>
        <w:rFonts w:ascii="Symbol" w:hAnsi="Symbol" w:hint="default"/>
      </w:rPr>
    </w:lvl>
  </w:abstractNum>
  <w:num w:numId="1" w16cid:durableId="1052458942">
    <w:abstractNumId w:val="8"/>
  </w:num>
  <w:num w:numId="2" w16cid:durableId="59445251">
    <w:abstractNumId w:val="6"/>
  </w:num>
  <w:num w:numId="3" w16cid:durableId="1335188991">
    <w:abstractNumId w:val="5"/>
  </w:num>
  <w:num w:numId="4" w16cid:durableId="899285393">
    <w:abstractNumId w:val="4"/>
  </w:num>
  <w:num w:numId="5" w16cid:durableId="1646273731">
    <w:abstractNumId w:val="7"/>
  </w:num>
  <w:num w:numId="6" w16cid:durableId="526023496">
    <w:abstractNumId w:val="3"/>
  </w:num>
  <w:num w:numId="7" w16cid:durableId="278293513">
    <w:abstractNumId w:val="2"/>
  </w:num>
  <w:num w:numId="8" w16cid:durableId="1350522689">
    <w:abstractNumId w:val="1"/>
  </w:num>
  <w:num w:numId="9" w16cid:durableId="930088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9526D"/>
    <w:rsid w:val="0015074B"/>
    <w:rsid w:val="00173C2C"/>
    <w:rsid w:val="001B0F2F"/>
    <w:rsid w:val="001B372B"/>
    <w:rsid w:val="002650E2"/>
    <w:rsid w:val="002821C9"/>
    <w:rsid w:val="0029639D"/>
    <w:rsid w:val="00326F90"/>
    <w:rsid w:val="0040775B"/>
    <w:rsid w:val="006C214E"/>
    <w:rsid w:val="00707483"/>
    <w:rsid w:val="008D4530"/>
    <w:rsid w:val="009777C8"/>
    <w:rsid w:val="00AA1D8D"/>
    <w:rsid w:val="00AB308D"/>
    <w:rsid w:val="00B47730"/>
    <w:rsid w:val="00C9654B"/>
    <w:rsid w:val="00CB0664"/>
    <w:rsid w:val="00E4679F"/>
    <w:rsid w:val="00F47F5C"/>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8589BD8"/>
  <w14:defaultImageDpi w14:val="300"/>
  <w15:docId w15:val="{04AC35C9-1F59-4A90-B174-0F9AB5EEA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693F"/>
    <w:rPr>
      <w:rFonts w:ascii="Times New Roman" w:hAnsi="Times New Roman"/>
    </w:rPr>
  </w:style>
  <w:style w:type="paragraph" w:styleId="Nagwek1">
    <w:name w:val="heading 1"/>
    <w:basedOn w:val="Normalny"/>
    <w:next w:val="Normalny"/>
    <w:link w:val="Nagwek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basedOn w:val="Normalny"/>
    <w:uiPriority w:val="34"/>
    <w:qFormat/>
    <w:rsid w:val="00FC693F"/>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5"/>
      </w:numPr>
      <w:contextualSpacing/>
    </w:pPr>
  </w:style>
  <w:style w:type="paragraph" w:styleId="Listanumerowana2">
    <w:name w:val="List Number 2"/>
    <w:basedOn w:val="Normalny"/>
    <w:uiPriority w:val="99"/>
    <w:unhideWhenUsed/>
    <w:rsid w:val="0029639D"/>
    <w:pPr>
      <w:numPr>
        <w:numId w:val="6"/>
      </w:numPr>
      <w:contextualSpacing/>
    </w:pPr>
  </w:style>
  <w:style w:type="paragraph" w:styleId="Listanumerowana3">
    <w:name w:val="List Number 3"/>
    <w:basedOn w:val="Normalny"/>
    <w:uiPriority w:val="99"/>
    <w:unhideWhenUsed/>
    <w:rsid w:val="0029639D"/>
    <w:pPr>
      <w:numPr>
        <w:numId w:val="7"/>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474</Words>
  <Characters>2845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Beata Ciołek</cp:lastModifiedBy>
  <cp:revision>3</cp:revision>
  <dcterms:created xsi:type="dcterms:W3CDTF">2026-08-04T10:19:00Z</dcterms:created>
  <dcterms:modified xsi:type="dcterms:W3CDTF">2026-08-04T10:40:00Z</dcterms:modified>
  <cp:category/>
</cp:coreProperties>
</file>